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4280908" name="304c5240-dfdd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79490" name="304c5240-dfdd-11f0-8c68-4f74e351887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0218397" name="94287050-dfdd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1635" name="94287050-dfdd-11f0-8c68-4f74e351887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0453014" name="db032bf0-dfdd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471041" name="db032bf0-dfdd-11f0-8c68-4f74e351887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7723547" name="4644397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874916" name="46443970-dfe0-11f0-8c68-4f74e351887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276776" name="7023fb4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631506" name="7023fb40-dfe0-11f0-8c68-4f74e351887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3478819" name="88a309e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285243" name="88a309e0-dfe0-11f0-8c68-4f74e351887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8061141" name="971c067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603895" name="971c0670-dfe0-11f0-8c68-4f74e351887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1296753" name="d898b44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310040" name="d898b440-dfe0-11f0-8c68-4f74e351887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1370437" name="eb487cb0-dfe0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745923" name="eb487cb0-dfe0-11f0-8c68-4f74e351887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08648" name="8acc8420-dfe1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598630" name="8acc8420-dfe1-11f0-8c68-4f74e351887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3408989" name="9a13f440-dfe1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769881" name="9a13f440-dfe1-11f0-8c68-4f74e351887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8816562" name="a78f08d0-dfe1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962565" name="a78f08d0-dfe1-11f0-8c68-4f74e351887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4567198" name="fe1acbd0-dfe1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909084" name="fe1acbd0-dfe1-11f0-8c68-4f74e351887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742565" name="37a0ca20-dfe3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855749" name="37a0ca20-dfe3-11f0-8c68-4f74e351887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9412746" name="6bb4b2e0-dfe3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446392" name="6bb4b2e0-dfe3-11f0-8c68-4f74e351887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/ Wohnzimmer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1563202" name="b99e1280-dfe3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793984" name="b99e1280-dfe3-11f0-8c68-4f74e351887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3900672" name="d212e7f0-dfe3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265292" name="d212e7f0-dfe3-11f0-8c68-4f74e351887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4297719" name="b2c1aca0-dfe4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456788" name="b2c1aca0-dfe4-11f0-8c68-4f74e351887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/ 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5357865" name="cff98860-dfe4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881203" name="cff98860-dfe4-11f0-8c68-4f74e351887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 / 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8140483" name="2ccfdc10-dfe5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101115" name="2ccfdc10-dfe5-11f0-8c68-4f74e351887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7245451" name="70ea6640-dfe5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40398" name="70ea6640-dfe5-11f0-8c68-4f74e351887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3483353" name="9a9c1330-dfe5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320777" name="9a9c1330-dfe5-11f0-8c68-4f74e351887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1937467" name="1c89f240-dfe6-11f0-8c68-4f74e35188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618095" name="1c89f240-dfe6-11f0-8c68-4f74e351887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EGH. Hubschberg 2, 8714 Hombrechtikon</w:t>
          </w:r>
        </w:p>
        <w:p>
          <w:pPr>
            <w:spacing w:before="0" w:after="0"/>
          </w:pPr>
          <w:r>
            <w:t>644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